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4942409" name="019eba79-8030-7b3d-b3dc-55eaca3b8d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9291640" name="019eba79-8030-7b3d-b3dc-55eaca3b8d5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456581" name="019eba79-b901-7903-b44a-fc485c17db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3873567" name="019eba79-b901-7903-b44a-fc485c17db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/ 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5571196" name="019eba9d-32c3-7f10-b59f-e24f220819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5093150" name="019eba9d-32c3-7f10-b59f-e24f2208197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4848150" name="019eba9d-4a83-7c0a-9c34-cbab9b3a53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2779564" name="019eba9d-4a83-7c0a-9c34-cbab9b3a530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9659045" name="019ebaa2-cb10-70b8-8105-d43bfc07ac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6214202" name="019ebaa2-cb10-70b8-8105-d43bfc07ace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3951832" name="019ebaa2-f0e9-758a-8c9f-b2a30263df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2757454" name="019ebaa2-f0e9-758a-8c9f-b2a30263df8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Sonnhaldenstrasse 10, Uitikon</w:t>
          </w:r>
        </w:p>
        <w:p>
          <w:pPr>
            <w:spacing w:before="0" w:after="0"/>
          </w:pPr>
          <w:r>
            <w:t>877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